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0726457" name="019eefcb-f07d-75e9-8cb8-21aa00c162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818913" name="019eefcb-f07d-75e9-8cb8-21aa00c1627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9859703" name="019eefcc-09c0-713e-b74c-862a8ff818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132054" name="019eefcc-09c0-713e-b74c-862a8ff8183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Kochherd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Kochherd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1938842" name="019eefcc-97ed-7a3d-958d-98072dc3e4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585656" name="019eefcc-97ed-7a3d-958d-98072dc3e48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1544181" name="019eefcc-a9e7-7531-a917-10012c7a88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537296" name="019eefcc-a9e7-7531-a917-10012c7a88c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